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1771575" name="019e1bf7-f905-7eae-b651-097931a75c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4069989" name="019e1bf7-f905-7eae-b651-097931a75c4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56023491" name="019e1bf8-29c8-7633-8aec-1d4274f7c8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499288" name="019e1bf8-29c8-7633-8aec-1d4274f7c82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Türen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6710861" name="019e1c3f-69ed-73e1-8be8-192faccd6b7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9061137" name="019e1c3f-69ed-73e1-8be8-192faccd6b7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5156294" name="019e1c3f-b3eb-7814-a5e1-2e8968ac90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0543787" name="019e1c3f-b3eb-7814-a5e1-2e8968ac904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2504948" name="019e1c46-0196-7ce2-9e3d-49806a1c33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4721565" name="019e1c46-0196-7ce2-9e3d-49806a1c339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5383952" name="019e1c46-1c59-707b-b22a-63d9623763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0462700" name="019e1c46-1c59-707b-b22a-63d96237639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Dachschindel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3539192" name="019e1c58-2790-707b-97cb-1de8aa64fc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368013" name="019e1c58-2790-707b-97cb-1de8aa64fcc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7875795" name="019e1c58-49f1-71f2-8093-03d5837289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760517" name="019e1c58-49f1-71f2-8093-03d5837289b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Rigiweg 2, 8855 Wangen, Schweiz</w:t>
          </w:r>
        </w:p>
        <w:p>
          <w:pPr>
            <w:spacing w:before="0" w:after="0"/>
          </w:pPr>
          <w:r>
            <w:t>909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